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姜海英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医学遗传学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(021317—005)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全科223;全科224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生制药231;生制药232;生制药233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生制药231;生制药232;生制药233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